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17507B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B7781" w:rsidRPr="0017507B" w:rsidRDefault="00CB7781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B7781" w:rsidRPr="0017507B" w:rsidRDefault="00CB7781" w:rsidP="00CB77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CB7781">
        <w:rPr>
          <w:rFonts w:ascii="Times New Roman" w:eastAsiaTheme="minorEastAsia" w:hAnsi="Times New Roman"/>
          <w:b/>
          <w:sz w:val="27"/>
          <w:szCs w:val="27"/>
        </w:rPr>
        <w:t>5</w:t>
      </w:r>
      <w:r w:rsidRPr="0017507B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CB7781">
        <w:rPr>
          <w:rFonts w:ascii="Times New Roman" w:eastAsiaTheme="minorEastAsia" w:hAnsi="Times New Roman"/>
          <w:b/>
          <w:sz w:val="27"/>
          <w:szCs w:val="27"/>
        </w:rPr>
        <w:t>9</w:t>
      </w:r>
      <w:r w:rsidRPr="0017507B">
        <w:rPr>
          <w:rFonts w:ascii="Times New Roman" w:eastAsiaTheme="minorEastAsia" w:hAnsi="Times New Roman"/>
          <w:b/>
          <w:sz w:val="27"/>
          <w:szCs w:val="27"/>
        </w:rPr>
        <w:t>6</w:t>
      </w:r>
    </w:p>
    <w:p w:rsidR="00CB7781" w:rsidRDefault="00CB7781" w:rsidP="00CB77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45356B" w:rsidRDefault="001A4C7A" w:rsidP="001750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45356B" w:rsidRDefault="001A4C7A" w:rsidP="0017507B">
      <w:pPr>
        <w:tabs>
          <w:tab w:val="left" w:pos="142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45356B" w:rsidRDefault="001A4C7A" w:rsidP="001750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45356B" w:rsidRDefault="001A4C7A" w:rsidP="001750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  <w:bookmarkStart w:id="0" w:name="_GoBack"/>
      <w:bookmarkEnd w:id="0"/>
    </w:p>
    <w:p w:rsidR="00AF3833" w:rsidRPr="0045356B" w:rsidRDefault="001A4C7A" w:rsidP="001750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17507B" w:rsidRDefault="00AF3833" w:rsidP="0017507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ФГ </w:t>
      </w:r>
      <w:r w:rsidR="002B166F">
        <w:rPr>
          <w:rFonts w:ascii="Times New Roman" w:hAnsi="Times New Roman"/>
          <w:b/>
          <w:bCs/>
          <w:sz w:val="28"/>
          <w:szCs w:val="28"/>
          <w:lang w:val="uk-UA"/>
        </w:rPr>
        <w:t>«Зірка»</w:t>
      </w:r>
    </w:p>
    <w:p w:rsidR="00CB7781" w:rsidRPr="0017507B" w:rsidRDefault="00CB7781" w:rsidP="00202C4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A4C7A" w:rsidRPr="0045356B" w:rsidRDefault="001A4C7A" w:rsidP="0017507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заяву </w:t>
      </w:r>
      <w:r w:rsidRPr="0045356B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 w:rsidRPr="0045356B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2B166F" w:rsidRPr="002B166F">
        <w:rPr>
          <w:rFonts w:ascii="Times New Roman" w:hAnsi="Times New Roman"/>
          <w:sz w:val="28"/>
          <w:szCs w:val="28"/>
          <w:lang w:val="uk-UA"/>
        </w:rPr>
        <w:t>ФГ «Зірка»</w:t>
      </w:r>
      <w:r w:rsidRPr="0045356B">
        <w:rPr>
          <w:rFonts w:ascii="Times New Roman" w:hAnsi="Times New Roman"/>
          <w:sz w:val="28"/>
          <w:szCs w:val="28"/>
          <w:lang w:val="uk-UA"/>
        </w:rPr>
        <w:t>,</w:t>
      </w:r>
      <w:r w:rsidR="0087494E" w:rsidRPr="0045356B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 xml:space="preserve">ст.12, ст.93, ст. 122, ст.123, ст.124,  ст. 125, ст.134 </w:t>
      </w:r>
      <w:r w:rsidR="0087494E" w:rsidRPr="0045356B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F3833" w:rsidRP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45356B" w:rsidRDefault="001A4C7A" w:rsidP="0017507B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Pr="0045356B" w:rsidRDefault="001A4C7A" w:rsidP="001750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A3FEC" w:rsidRPr="0045356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встановлення меж земельних ділянок не витребуваних земельних часток (паїв) 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>із земель колишнього КСП «</w:t>
      </w:r>
      <w:r w:rsidR="00FB2896">
        <w:rPr>
          <w:rFonts w:ascii="Times New Roman" w:hAnsi="Times New Roman"/>
          <w:sz w:val="28"/>
          <w:szCs w:val="28"/>
          <w:lang w:val="uk-UA"/>
        </w:rPr>
        <w:t>Авангард</w:t>
      </w:r>
      <w:r w:rsidR="002A3FEC" w:rsidRPr="0045356B">
        <w:rPr>
          <w:rFonts w:ascii="Times New Roman" w:hAnsi="Times New Roman"/>
          <w:sz w:val="28"/>
          <w:szCs w:val="28"/>
          <w:lang w:val="uk-UA"/>
        </w:rPr>
        <w:t>» с.</w:t>
      </w:r>
      <w:r w:rsidR="002B166F" w:rsidRPr="002B166F">
        <w:t xml:space="preserve"> </w:t>
      </w:r>
      <w:proofErr w:type="spellStart"/>
      <w:r w:rsidR="00FB2896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2A3FEC" w:rsidRPr="0045356B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7763" w:type="dxa"/>
        <w:tblLook w:val="04A0" w:firstRow="1" w:lastRow="0" w:firstColumn="1" w:lastColumn="0" w:noHBand="0" w:noVBand="1"/>
      </w:tblPr>
      <w:tblGrid>
        <w:gridCol w:w="1523"/>
        <w:gridCol w:w="3960"/>
        <w:gridCol w:w="1415"/>
        <w:gridCol w:w="865"/>
      </w:tblGrid>
      <w:tr w:rsidR="00C43A1B" w:rsidRPr="007E68C0" w:rsidTr="0045356B">
        <w:tc>
          <w:tcPr>
            <w:tcW w:w="1523" w:type="dxa"/>
          </w:tcPr>
          <w:p w:rsidR="00C43A1B" w:rsidRPr="0045356B" w:rsidRDefault="00C43A1B" w:rsidP="0017507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</w:t>
            </w:r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№ п/</w:t>
            </w:r>
            <w:proofErr w:type="spellStart"/>
            <w:r w:rsidRPr="0045356B"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960" w:type="dxa"/>
          </w:tcPr>
          <w:p w:rsidR="00C43A1B" w:rsidRPr="00C43A1B" w:rsidRDefault="00C43A1B" w:rsidP="0017507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E68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Прізвище, ім’я, по батькові </w:t>
            </w:r>
          </w:p>
        </w:tc>
        <w:tc>
          <w:tcPr>
            <w:tcW w:w="1415" w:type="dxa"/>
          </w:tcPr>
          <w:p w:rsidR="00C43A1B" w:rsidRPr="00C43A1B" w:rsidRDefault="00C43A1B" w:rsidP="0017507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№ділянки</w:t>
            </w:r>
            <w:proofErr w:type="spellEnd"/>
          </w:p>
        </w:tc>
        <w:tc>
          <w:tcPr>
            <w:tcW w:w="865" w:type="dxa"/>
          </w:tcPr>
          <w:p w:rsidR="00C43A1B" w:rsidRPr="00C43A1B" w:rsidRDefault="00C43A1B" w:rsidP="0017507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43A1B">
              <w:rPr>
                <w:rFonts w:ascii="Times New Roman" w:hAnsi="Times New Roman"/>
                <w:sz w:val="20"/>
                <w:szCs w:val="20"/>
                <w:lang w:val="uk-UA"/>
              </w:rPr>
              <w:t>площа</w:t>
            </w:r>
          </w:p>
        </w:tc>
      </w:tr>
      <w:tr w:rsidR="00C43A1B" w:rsidRPr="007E68C0" w:rsidTr="0045356B">
        <w:tc>
          <w:tcPr>
            <w:tcW w:w="1523" w:type="dxa"/>
          </w:tcPr>
          <w:p w:rsidR="00C43A1B" w:rsidRPr="009252FB" w:rsidRDefault="00C43A1B" w:rsidP="0017507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52F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960" w:type="dxa"/>
          </w:tcPr>
          <w:p w:rsidR="00C43A1B" w:rsidRPr="00C43A1B" w:rsidRDefault="00F92312" w:rsidP="0017507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Безклейна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Марія Петрівна</w:t>
            </w:r>
          </w:p>
        </w:tc>
        <w:tc>
          <w:tcPr>
            <w:tcW w:w="1415" w:type="dxa"/>
          </w:tcPr>
          <w:p w:rsidR="00C43A1B" w:rsidRPr="00C43A1B" w:rsidRDefault="00F92312" w:rsidP="0017507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95</w:t>
            </w:r>
          </w:p>
        </w:tc>
        <w:tc>
          <w:tcPr>
            <w:tcW w:w="865" w:type="dxa"/>
          </w:tcPr>
          <w:p w:rsidR="00C43A1B" w:rsidRPr="00C43A1B" w:rsidRDefault="007A1108" w:rsidP="0017507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2,</w:t>
            </w:r>
            <w:r w:rsidR="00F92312">
              <w:rPr>
                <w:rFonts w:ascii="Times New Roman" w:hAnsi="Times New Roman"/>
                <w:sz w:val="20"/>
                <w:szCs w:val="20"/>
                <w:lang w:val="uk-UA"/>
              </w:rPr>
              <w:t>6763</w:t>
            </w:r>
          </w:p>
        </w:tc>
      </w:tr>
    </w:tbl>
    <w:p w:rsidR="001A4C7A" w:rsidRPr="0045356B" w:rsidRDefault="001A4C7A" w:rsidP="001750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2B166F" w:rsidRPr="002B166F">
        <w:rPr>
          <w:rFonts w:ascii="Times New Roman" w:hAnsi="Times New Roman"/>
          <w:bCs/>
          <w:sz w:val="28"/>
          <w:szCs w:val="28"/>
          <w:lang w:val="uk-UA"/>
        </w:rPr>
        <w:t>ФГ «Зірка»</w:t>
      </w:r>
      <w:r w:rsidR="004535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ю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45356B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Pr="004535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45356B" w:rsidRDefault="001A4C7A" w:rsidP="001750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Pr="0045356B" w:rsidRDefault="001A4C7A" w:rsidP="0017507B">
      <w:pPr>
        <w:tabs>
          <w:tab w:val="left" w:pos="2985"/>
        </w:tabs>
        <w:spacing w:after="0" w:line="240" w:lineRule="auto"/>
        <w:ind w:right="-9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45356B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45356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45356B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45356B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45356B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Pr="0045356B" w:rsidRDefault="00376828" w:rsidP="0017507B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87494E" w:rsidRPr="0045356B" w:rsidRDefault="001A4C7A" w:rsidP="0017507B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45356B">
        <w:rPr>
          <w:sz w:val="28"/>
          <w:szCs w:val="28"/>
        </w:rPr>
        <w:t>Міський  голова                                    С.Волинський</w:t>
      </w:r>
    </w:p>
    <w:p w:rsidR="00B52E0B" w:rsidRPr="0045356B" w:rsidRDefault="00B52E0B" w:rsidP="0017507B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23241" w:rsidRPr="008A3AE8" w:rsidRDefault="00C23241" w:rsidP="0017507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17507B">
      <w:pgSz w:w="12242" w:h="15842" w:code="1"/>
      <w:pgMar w:top="142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7507B"/>
    <w:rsid w:val="001923EA"/>
    <w:rsid w:val="001A4C7A"/>
    <w:rsid w:val="001F46B0"/>
    <w:rsid w:val="00202C43"/>
    <w:rsid w:val="00256734"/>
    <w:rsid w:val="00297B13"/>
    <w:rsid w:val="002A3FEC"/>
    <w:rsid w:val="002B166F"/>
    <w:rsid w:val="00317446"/>
    <w:rsid w:val="00376828"/>
    <w:rsid w:val="00385534"/>
    <w:rsid w:val="003914DE"/>
    <w:rsid w:val="00402717"/>
    <w:rsid w:val="0045356B"/>
    <w:rsid w:val="004D3624"/>
    <w:rsid w:val="005A0493"/>
    <w:rsid w:val="00606D34"/>
    <w:rsid w:val="006F5B6A"/>
    <w:rsid w:val="00773856"/>
    <w:rsid w:val="007A1108"/>
    <w:rsid w:val="007E68C0"/>
    <w:rsid w:val="0081342E"/>
    <w:rsid w:val="00870D21"/>
    <w:rsid w:val="0087494E"/>
    <w:rsid w:val="008A3AE8"/>
    <w:rsid w:val="008D6670"/>
    <w:rsid w:val="009252FB"/>
    <w:rsid w:val="00956534"/>
    <w:rsid w:val="00AF3833"/>
    <w:rsid w:val="00B31307"/>
    <w:rsid w:val="00B52E0B"/>
    <w:rsid w:val="00B91655"/>
    <w:rsid w:val="00BF4B1F"/>
    <w:rsid w:val="00C227D5"/>
    <w:rsid w:val="00C23241"/>
    <w:rsid w:val="00C36CA8"/>
    <w:rsid w:val="00C43A1B"/>
    <w:rsid w:val="00C44FDC"/>
    <w:rsid w:val="00CB7781"/>
    <w:rsid w:val="00D87CE5"/>
    <w:rsid w:val="00DB10AC"/>
    <w:rsid w:val="00F05318"/>
    <w:rsid w:val="00F67307"/>
    <w:rsid w:val="00F922E0"/>
    <w:rsid w:val="00F92312"/>
    <w:rsid w:val="00FA5864"/>
    <w:rsid w:val="00FB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7723D-05F8-4F17-AF2D-D2680BE8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2021-03-17T06:29:00Z</cp:lastPrinted>
  <dcterms:created xsi:type="dcterms:W3CDTF">2021-03-17T09:16:00Z</dcterms:created>
  <dcterms:modified xsi:type="dcterms:W3CDTF">2021-04-12T06:17:00Z</dcterms:modified>
</cp:coreProperties>
</file>